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942612" w:rsidRDefault="00942612" w:rsidP="00942612">
      <w:r>
        <w:t>ten behoeve van</w:t>
      </w:r>
    </w:p>
    <w:p w:rsidR="00942612" w:rsidRDefault="00942612" w:rsidP="00942612"/>
    <w:p w:rsidR="00942612" w:rsidRDefault="00942612" w:rsidP="0094261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AI</w:t>
      </w:r>
      <w:r w:rsidRPr="00740E6B">
        <w:rPr>
          <w:b/>
          <w:bCs/>
          <w:sz w:val="24"/>
          <w:szCs w:val="24"/>
        </w:rPr>
        <w:t>2021-0104</w:t>
      </w:r>
      <w:r>
        <w:rPr>
          <w:b/>
          <w:bCs/>
          <w:sz w:val="24"/>
          <w:szCs w:val="24"/>
        </w:rPr>
        <w:t xml:space="preserve">, </w:t>
      </w:r>
      <w:r w:rsidRPr="00740E6B">
        <w:rPr>
          <w:b/>
          <w:bCs/>
          <w:sz w:val="24"/>
          <w:szCs w:val="24"/>
        </w:rPr>
        <w:t>RAW-raamovereenkomst voor de</w:t>
      </w:r>
    </w:p>
    <w:p w:rsidR="00942612" w:rsidRDefault="00942612" w:rsidP="00942612">
      <w:pPr>
        <w:rPr>
          <w:b/>
          <w:bCs/>
          <w:sz w:val="24"/>
          <w:szCs w:val="24"/>
        </w:rPr>
      </w:pPr>
      <w:r w:rsidRPr="00740E6B">
        <w:rPr>
          <w:b/>
          <w:bCs/>
          <w:sz w:val="24"/>
          <w:szCs w:val="24"/>
        </w:rPr>
        <w:t xml:space="preserve">Realisatie maatregelen + </w:t>
      </w:r>
      <w:proofErr w:type="spellStart"/>
      <w:r w:rsidRPr="00740E6B">
        <w:rPr>
          <w:b/>
          <w:bCs/>
          <w:sz w:val="24"/>
          <w:szCs w:val="24"/>
        </w:rPr>
        <w:t>verledding</w:t>
      </w:r>
      <w:proofErr w:type="spellEnd"/>
      <w:r w:rsidRPr="00740E6B">
        <w:rPr>
          <w:b/>
          <w:bCs/>
          <w:sz w:val="24"/>
          <w:szCs w:val="24"/>
        </w:rPr>
        <w:t xml:space="preserve"> overspanningen</w:t>
      </w:r>
    </w:p>
    <w:p w:rsidR="00942612" w:rsidRPr="00942612" w:rsidRDefault="00942612" w:rsidP="00942612"/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>
      <w:bookmarkStart w:id="5" w:name="_GoBack"/>
      <w:bookmarkEnd w:id="5"/>
    </w:p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6D2F1E"/>
    <w:rsid w:val="008104C5"/>
    <w:rsid w:val="008402D9"/>
    <w:rsid w:val="009175F9"/>
    <w:rsid w:val="00942612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7D2FE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Michiel Hoeksel</cp:lastModifiedBy>
  <cp:revision>4</cp:revision>
  <dcterms:created xsi:type="dcterms:W3CDTF">2022-01-18T14:28:00Z</dcterms:created>
  <dcterms:modified xsi:type="dcterms:W3CDTF">2022-10-06T11:15:00Z</dcterms:modified>
</cp:coreProperties>
</file>